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5E30F7" w:rsidTr="009E3321">
        <w:tc>
          <w:tcPr>
            <w:tcW w:w="3547" w:type="dxa"/>
          </w:tcPr>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Первино зареєстровано</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розпорядження голови</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Василівської райдержадміністрації</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від 01.11.2002 №611</w:t>
            </w:r>
          </w:p>
        </w:tc>
        <w:tc>
          <w:tcPr>
            <w:tcW w:w="5973" w:type="dxa"/>
          </w:tcPr>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Затверджено:</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EC4AE3">
              <w:rPr>
                <w:b w:val="0"/>
                <w:bCs w:val="0"/>
                <w:smallCaps w:val="0"/>
                <w:strike w:val="0"/>
                <w:noProof w:val="0"/>
                <w:sz w:val="28"/>
                <w:szCs w:val="28"/>
                <w:lang w:val="uk-UA"/>
              </w:rPr>
              <w:t xml:space="preserve"> двадцять восьмої (позачергової) сесії</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EC4AE3">
              <w:rPr>
                <w:b w:val="0"/>
                <w:bCs w:val="0"/>
                <w:smallCaps w:val="0"/>
                <w:strike w:val="0"/>
                <w:noProof w:val="0"/>
                <w:sz w:val="28"/>
                <w:szCs w:val="28"/>
                <w:lang w:val="uk-UA"/>
              </w:rPr>
              <w:t>шостого скликання</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_______________2013р. №________</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p>
          <w:p w:rsidR="005E30F7" w:rsidRPr="00EC4AE3" w:rsidRDefault="005E30F7" w:rsidP="009E3321">
            <w:pPr>
              <w:pStyle w:val="BodyText"/>
              <w:shd w:val="clear" w:color="auto" w:fill="auto"/>
              <w:spacing w:line="240" w:lineRule="auto"/>
              <w:ind w:firstLine="0"/>
              <w:rPr>
                <w:b w:val="0"/>
                <w:bCs w:val="0"/>
                <w:smallCaps w:val="0"/>
                <w:strike w:val="0"/>
                <w:noProof w:val="0"/>
                <w:sz w:val="28"/>
                <w:szCs w:val="28"/>
                <w:lang w:val="uk-UA"/>
              </w:rPr>
            </w:pPr>
            <w:r w:rsidRPr="00EC4AE3">
              <w:rPr>
                <w:b w:val="0"/>
                <w:bCs w:val="0"/>
                <w:smallCaps w:val="0"/>
                <w:strike w:val="0"/>
                <w:noProof w:val="0"/>
                <w:sz w:val="28"/>
                <w:szCs w:val="28"/>
                <w:lang w:val="uk-UA"/>
              </w:rPr>
              <w:t>Голова районної ради</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p>
          <w:p w:rsidR="005E30F7" w:rsidRPr="00EC4AE3" w:rsidRDefault="005E30F7" w:rsidP="009E3321">
            <w:pPr>
              <w:pStyle w:val="BodyText"/>
              <w:shd w:val="clear" w:color="auto" w:fill="auto"/>
              <w:spacing w:line="240" w:lineRule="auto"/>
              <w:ind w:firstLine="0"/>
              <w:jc w:val="right"/>
              <w:rPr>
                <w:b w:val="0"/>
                <w:bCs w:val="0"/>
                <w:smallCaps w:val="0"/>
                <w:strike w:val="0"/>
                <w:noProof w:val="0"/>
                <w:sz w:val="28"/>
                <w:szCs w:val="28"/>
                <w:lang w:val="uk-UA"/>
              </w:rPr>
            </w:pPr>
            <w:r w:rsidRPr="00EC4AE3">
              <w:rPr>
                <w:b w:val="0"/>
                <w:bCs w:val="0"/>
                <w:smallCaps w:val="0"/>
                <w:strike w:val="0"/>
                <w:noProof w:val="0"/>
                <w:sz w:val="28"/>
                <w:szCs w:val="28"/>
                <w:lang w:val="uk-UA"/>
              </w:rPr>
              <w:t>__________ Д.С.Калінін</w:t>
            </w:r>
          </w:p>
        </w:tc>
      </w:tr>
      <w:tr w:rsidR="005E30F7" w:rsidTr="009E3321">
        <w:tc>
          <w:tcPr>
            <w:tcW w:w="3547" w:type="dxa"/>
          </w:tcPr>
          <w:p w:rsidR="005E30F7" w:rsidRPr="00EC4AE3" w:rsidRDefault="005E30F7"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Погоджено:</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Відділ освіти, молоді та спорту</w:t>
            </w:r>
          </w:p>
          <w:p w:rsidR="005E30F7" w:rsidRPr="00EC4AE3" w:rsidRDefault="005E30F7"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Василівської райдержадміністрації</w:t>
            </w:r>
          </w:p>
          <w:p w:rsidR="005E30F7" w:rsidRPr="00EC4AE3" w:rsidRDefault="005E30F7" w:rsidP="009E3321">
            <w:pPr>
              <w:pStyle w:val="BodyText"/>
              <w:shd w:val="clear" w:color="auto" w:fill="auto"/>
              <w:spacing w:line="240" w:lineRule="auto"/>
              <w:ind w:firstLine="0"/>
              <w:rPr>
                <w:b w:val="0"/>
                <w:bCs w:val="0"/>
                <w:smallCaps w:val="0"/>
                <w:strike w:val="0"/>
                <w:noProof w:val="0"/>
                <w:sz w:val="28"/>
                <w:szCs w:val="28"/>
                <w:lang w:val="uk-UA"/>
              </w:rPr>
            </w:pPr>
          </w:p>
          <w:p w:rsidR="005E30F7" w:rsidRPr="00EC4AE3" w:rsidRDefault="005E30F7" w:rsidP="009E3321">
            <w:pPr>
              <w:pStyle w:val="BodyText"/>
              <w:shd w:val="clear" w:color="auto" w:fill="auto"/>
              <w:spacing w:line="240" w:lineRule="auto"/>
              <w:ind w:firstLine="0"/>
              <w:rPr>
                <w:b w:val="0"/>
                <w:bCs w:val="0"/>
                <w:smallCaps w:val="0"/>
                <w:strike w:val="0"/>
                <w:noProof w:val="0"/>
                <w:sz w:val="28"/>
                <w:szCs w:val="28"/>
                <w:lang w:val="uk-UA"/>
              </w:rPr>
            </w:pPr>
            <w:r w:rsidRPr="00EC4AE3">
              <w:rPr>
                <w:b w:val="0"/>
                <w:bCs w:val="0"/>
                <w:smallCaps w:val="0"/>
                <w:strike w:val="0"/>
                <w:noProof w:val="0"/>
                <w:sz w:val="28"/>
                <w:szCs w:val="28"/>
                <w:lang w:val="uk-UA"/>
              </w:rPr>
              <w:t>Начальник відділу</w:t>
            </w:r>
          </w:p>
          <w:p w:rsidR="005E30F7" w:rsidRPr="00EC4AE3" w:rsidRDefault="005E30F7" w:rsidP="009E3321">
            <w:pPr>
              <w:pStyle w:val="BodyText"/>
              <w:shd w:val="clear" w:color="auto" w:fill="auto"/>
              <w:spacing w:line="240" w:lineRule="auto"/>
              <w:ind w:firstLine="0"/>
              <w:jc w:val="right"/>
              <w:rPr>
                <w:b w:val="0"/>
                <w:bCs w:val="0"/>
                <w:smallCaps w:val="0"/>
                <w:strike w:val="0"/>
                <w:noProof w:val="0"/>
                <w:sz w:val="28"/>
                <w:szCs w:val="28"/>
                <w:lang w:val="uk-UA"/>
              </w:rPr>
            </w:pPr>
            <w:r w:rsidRPr="00EC4AE3">
              <w:rPr>
                <w:b w:val="0"/>
                <w:bCs w:val="0"/>
                <w:smallCaps w:val="0"/>
                <w:strike w:val="0"/>
                <w:noProof w:val="0"/>
                <w:sz w:val="28"/>
                <w:szCs w:val="28"/>
                <w:lang w:val="uk-UA"/>
              </w:rPr>
              <w:t>___________В.І. Онищенко</w:t>
            </w:r>
          </w:p>
        </w:tc>
      </w:tr>
    </w:tbl>
    <w:p w:rsidR="005E30F7" w:rsidRPr="001B56CC" w:rsidRDefault="005E30F7" w:rsidP="00A80979">
      <w:pPr>
        <w:pStyle w:val="BodyText"/>
        <w:shd w:val="clear" w:color="auto" w:fill="auto"/>
        <w:spacing w:line="240" w:lineRule="auto"/>
        <w:ind w:firstLine="0"/>
        <w:rPr>
          <w:sz w:val="28"/>
          <w:szCs w:val="28"/>
          <w:lang w:val="uk-UA"/>
        </w:rPr>
      </w:pPr>
    </w:p>
    <w:p w:rsidR="005E30F7" w:rsidRPr="001B56CC" w:rsidRDefault="005E30F7" w:rsidP="00A80979">
      <w:pPr>
        <w:pStyle w:val="BodyText"/>
        <w:shd w:val="clear" w:color="auto" w:fill="auto"/>
        <w:spacing w:line="240" w:lineRule="auto"/>
        <w:ind w:left="6237" w:firstLine="0"/>
        <w:rPr>
          <w:sz w:val="28"/>
          <w:szCs w:val="28"/>
          <w:lang w:val="uk-UA"/>
        </w:rPr>
      </w:pPr>
    </w:p>
    <w:p w:rsidR="005E30F7" w:rsidRPr="001B56CC" w:rsidRDefault="005E30F7" w:rsidP="00A80979">
      <w:pPr>
        <w:pStyle w:val="BodyText"/>
        <w:shd w:val="clear" w:color="auto" w:fill="auto"/>
        <w:spacing w:line="240" w:lineRule="auto"/>
        <w:ind w:left="6237" w:firstLine="0"/>
        <w:rPr>
          <w:sz w:val="28"/>
          <w:szCs w:val="28"/>
          <w:lang w:val="uk-UA"/>
        </w:rPr>
      </w:pPr>
    </w:p>
    <w:p w:rsidR="005E30F7" w:rsidRPr="001B56CC" w:rsidRDefault="005E30F7" w:rsidP="00A80979">
      <w:pPr>
        <w:pStyle w:val="BodyText"/>
        <w:shd w:val="clear" w:color="auto" w:fill="auto"/>
        <w:spacing w:line="240" w:lineRule="auto"/>
        <w:ind w:left="6237" w:firstLine="0"/>
        <w:rPr>
          <w:sz w:val="28"/>
          <w:szCs w:val="28"/>
          <w:lang w:val="uk-UA"/>
        </w:rPr>
      </w:pPr>
    </w:p>
    <w:p w:rsidR="005E30F7" w:rsidRPr="001B56CC" w:rsidRDefault="005E30F7" w:rsidP="00A80979">
      <w:pPr>
        <w:pStyle w:val="BodyText"/>
        <w:shd w:val="clear" w:color="auto" w:fill="auto"/>
        <w:spacing w:line="240" w:lineRule="auto"/>
        <w:ind w:left="6237" w:firstLine="0"/>
        <w:rPr>
          <w:sz w:val="28"/>
          <w:szCs w:val="28"/>
          <w:lang w:val="uk-UA"/>
        </w:rPr>
      </w:pPr>
    </w:p>
    <w:p w:rsidR="005E30F7" w:rsidRPr="001B56CC" w:rsidRDefault="005E30F7" w:rsidP="00A80979">
      <w:pPr>
        <w:pStyle w:val="BodyText"/>
        <w:shd w:val="clear" w:color="auto" w:fill="auto"/>
        <w:spacing w:line="240" w:lineRule="auto"/>
        <w:ind w:left="6237" w:firstLine="0"/>
        <w:rPr>
          <w:sz w:val="28"/>
          <w:szCs w:val="28"/>
          <w:lang w:val="uk-UA"/>
        </w:rPr>
      </w:pPr>
    </w:p>
    <w:p w:rsidR="005E30F7" w:rsidRPr="001B56CC" w:rsidRDefault="005E30F7" w:rsidP="001B56CC">
      <w:pPr>
        <w:jc w:val="center"/>
        <w:rPr>
          <w:rFonts w:ascii="Times New Roman" w:hAnsi="Times New Roman"/>
          <w:b/>
          <w:spacing w:val="-11"/>
          <w:sz w:val="28"/>
          <w:szCs w:val="28"/>
        </w:rPr>
      </w:pPr>
      <w:r w:rsidRPr="001B56CC">
        <w:rPr>
          <w:rFonts w:ascii="Times New Roman" w:hAnsi="Times New Roman"/>
          <w:b/>
          <w:spacing w:val="-11"/>
          <w:sz w:val="28"/>
          <w:szCs w:val="28"/>
        </w:rPr>
        <w:t>СТАТУТ</w:t>
      </w:r>
    </w:p>
    <w:p w:rsidR="005E30F7" w:rsidRPr="001B56CC" w:rsidRDefault="005E30F7" w:rsidP="001B56CC">
      <w:pPr>
        <w:jc w:val="center"/>
        <w:rPr>
          <w:rFonts w:ascii="Times New Roman" w:hAnsi="Times New Roman"/>
          <w:b/>
          <w:spacing w:val="-11"/>
          <w:sz w:val="28"/>
          <w:szCs w:val="28"/>
        </w:rPr>
      </w:pPr>
      <w:r w:rsidRPr="001B56CC">
        <w:rPr>
          <w:rFonts w:ascii="Times New Roman" w:hAnsi="Times New Roman"/>
          <w:b/>
          <w:spacing w:val="-11"/>
          <w:sz w:val="28"/>
          <w:szCs w:val="28"/>
        </w:rPr>
        <w:t>КОМУНАЛЬНОГО ЗАКЛАДУ</w:t>
      </w:r>
    </w:p>
    <w:p w:rsidR="005E30F7" w:rsidRPr="001B56CC" w:rsidRDefault="005E30F7" w:rsidP="001B56CC">
      <w:pPr>
        <w:jc w:val="center"/>
        <w:rPr>
          <w:rFonts w:ascii="Times New Roman" w:hAnsi="Times New Roman"/>
          <w:b/>
          <w:spacing w:val="-11"/>
          <w:sz w:val="28"/>
          <w:szCs w:val="28"/>
        </w:rPr>
      </w:pPr>
      <w:r w:rsidRPr="001B56CC">
        <w:rPr>
          <w:rFonts w:ascii="Times New Roman" w:hAnsi="Times New Roman"/>
          <w:b/>
          <w:spacing w:val="-11"/>
          <w:sz w:val="28"/>
          <w:szCs w:val="28"/>
        </w:rPr>
        <w:t>«ЧЕРВОНОАРМІЙСЬКА ЗАГАЛЬНООСВІТНЯ ШКОЛА І-ІІ СТУПЕНІВ»</w:t>
      </w:r>
    </w:p>
    <w:p w:rsidR="005E30F7" w:rsidRPr="001B56CC" w:rsidRDefault="005E30F7" w:rsidP="001B56CC">
      <w:pPr>
        <w:jc w:val="center"/>
        <w:rPr>
          <w:rFonts w:ascii="Times New Roman" w:hAnsi="Times New Roman"/>
          <w:b/>
          <w:spacing w:val="-11"/>
          <w:sz w:val="28"/>
          <w:szCs w:val="28"/>
        </w:rPr>
      </w:pPr>
      <w:r w:rsidRPr="001B56CC">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6CC">
        <w:rPr>
          <w:rFonts w:ascii="Times New Roman" w:hAnsi="Times New Roman"/>
          <w:b/>
          <w:spacing w:val="-11"/>
          <w:sz w:val="28"/>
          <w:szCs w:val="28"/>
        </w:rPr>
        <w:t>ЗАПОРІЗЬКОЇ ОБЛАСТІ</w:t>
      </w:r>
    </w:p>
    <w:p w:rsidR="005E30F7" w:rsidRPr="001B56CC" w:rsidRDefault="005E30F7" w:rsidP="001B56CC">
      <w:pPr>
        <w:jc w:val="center"/>
        <w:rPr>
          <w:rFonts w:ascii="Times New Roman" w:hAnsi="Times New Roman"/>
          <w:b/>
          <w:spacing w:val="-11"/>
          <w:sz w:val="28"/>
          <w:szCs w:val="28"/>
        </w:rPr>
      </w:pPr>
      <w:r w:rsidRPr="001B56CC">
        <w:rPr>
          <w:rFonts w:ascii="Times New Roman" w:hAnsi="Times New Roman"/>
          <w:b/>
          <w:spacing w:val="-11"/>
          <w:sz w:val="28"/>
          <w:szCs w:val="28"/>
        </w:rPr>
        <w:t>(</w:t>
      </w:r>
      <w:r w:rsidRPr="001B56CC">
        <w:rPr>
          <w:rFonts w:ascii="Times New Roman" w:hAnsi="Times New Roman"/>
          <w:b/>
          <w:spacing w:val="-11"/>
          <w:sz w:val="28"/>
        </w:rPr>
        <w:t>нова редакція</w:t>
      </w:r>
      <w:r w:rsidRPr="001B56CC">
        <w:rPr>
          <w:rFonts w:ascii="Times New Roman" w:hAnsi="Times New Roman"/>
          <w:b/>
          <w:spacing w:val="-11"/>
          <w:sz w:val="28"/>
          <w:szCs w:val="28"/>
        </w:rPr>
        <w:t>)</w:t>
      </w: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val="uk-UA" w:eastAsia="uk-UA"/>
        </w:rPr>
      </w:pPr>
    </w:p>
    <w:p w:rsidR="005E30F7" w:rsidRPr="001B56CC" w:rsidRDefault="005E30F7" w:rsidP="00A80979">
      <w:pPr>
        <w:pStyle w:val="BodyText"/>
        <w:shd w:val="clear" w:color="auto" w:fill="auto"/>
        <w:spacing w:line="240" w:lineRule="auto"/>
        <w:ind w:firstLine="0"/>
        <w:jc w:val="both"/>
        <w:rPr>
          <w:rStyle w:val="11"/>
          <w:strike/>
          <w:sz w:val="28"/>
          <w:szCs w:val="28"/>
          <w:lang w:val="uk-UA"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Default="005E30F7" w:rsidP="00A80979">
      <w:pPr>
        <w:pStyle w:val="BodyText"/>
        <w:shd w:val="clear" w:color="auto" w:fill="auto"/>
        <w:spacing w:line="240" w:lineRule="auto"/>
        <w:ind w:firstLine="0"/>
        <w:jc w:val="both"/>
        <w:rPr>
          <w:rStyle w:val="11"/>
          <w:strike/>
          <w:sz w:val="28"/>
          <w:szCs w:val="28"/>
          <w:lang w:eastAsia="uk-UA"/>
        </w:rPr>
      </w:pPr>
    </w:p>
    <w:p w:rsidR="005E30F7" w:rsidRPr="00A80979" w:rsidRDefault="005E30F7"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1.1. КОМУНАЛЬНИЙ ЗАКЛАД «ЧЕРВОНОАРМІЙСЬКА ЗАГАЛЬНООСВІТНЯ ШКОЛА І-ІІ СТУПЕНІВ» ВАСИЛІВСЬКОЇ РАЙОННОЇ РАДИ ЗАПРІЗЬКОЇ ОБЛАСТІ (далі навчальний заклад), створен</w:t>
      </w:r>
      <w:r>
        <w:rPr>
          <w:rFonts w:ascii="Times New Roman" w:hAnsi="Times New Roman" w:cs="Times New Roman"/>
          <w:sz w:val="28"/>
          <w:szCs w:val="28"/>
        </w:rPr>
        <w:t>ий</w:t>
      </w:r>
      <w:r w:rsidRPr="001B56CC">
        <w:rPr>
          <w:rFonts w:ascii="Times New Roman" w:hAnsi="Times New Roman" w:cs="Times New Roman"/>
          <w:sz w:val="28"/>
          <w:szCs w:val="28"/>
        </w:rPr>
        <w:t xml:space="preserve"> шляхом зміни повного найменування ЧЕРВОНОАРМІЙСЬКОЇ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зареєстрованої</w:t>
      </w:r>
      <w:r w:rsidRPr="001B56CC">
        <w:rPr>
          <w:rFonts w:ascii="Times New Roman" w:hAnsi="Times New Roman" w:cs="Times New Roman"/>
          <w:sz w:val="28"/>
          <w:szCs w:val="28"/>
        </w:rPr>
        <w:t xml:space="preserve"> 01.02.2005р. № 10801050001000091.</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1.6. Повне найменування: </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українською мовою: КОМУНАЛЬНИЙ ЗАКЛАД «ЧЕРВОНОАРМІЙСЬКА ЗАГАЛЬНООСВІТНЯ ШКОЛА І-ІІ СТУПЕНІВ» ВАСИЛІВСЬКОЇ РАЙОННОЇ РАДИ ЗАПРІЗЬКОЇ ОБЛАСТІ;</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російською мовою: КОМУНАЛЬНОЕ ЗАВЕДЕНИЕ «КРАСНОАРМЕЙСКАЯ ОБЩЕОБРАЗОВАТЕЛЬНАЯ ШКОЛА І-ІІ СТУПЕНЕЙ » ВАСИЛЬЕВСКОГО РАЙОННОГО СОВЕТА ЗАПОРОЖСКОЙ ОБЛАСТИ.</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Скорочене найменування :</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українською мовою: КЗ «Червоноармійська ЗОШ І-ІІ ст.»ВРР ЗО</w:t>
      </w: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російською мовою: КЗ «Красноармейская ООШ І-ІІ ст.» ВРС ЗО</w:t>
      </w:r>
    </w:p>
    <w:p w:rsidR="005E30F7"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1.7. Юридична адреса навчального закладу 71651, Запорізька область, Василівський район, с. Червоноармійське, вул. Перемоги, 35</w:t>
      </w:r>
      <w:r>
        <w:rPr>
          <w:rFonts w:ascii="Times New Roman" w:hAnsi="Times New Roman" w:cs="Times New Roman"/>
          <w:sz w:val="28"/>
          <w:szCs w:val="28"/>
        </w:rPr>
        <w:t>.</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5E30F7"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5E30F7"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5E30F7"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5E30F7"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5E30F7" w:rsidRPr="001D561E" w:rsidRDefault="005E30F7" w:rsidP="001B56CC">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5E30F7" w:rsidRPr="001D561E" w:rsidRDefault="005E30F7" w:rsidP="001B56CC">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5E30F7" w:rsidRPr="001D561E" w:rsidRDefault="005E30F7"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5E30F7" w:rsidRPr="001D561E" w:rsidRDefault="005E30F7" w:rsidP="001B56CC">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5E30F7" w:rsidRPr="001D561E" w:rsidRDefault="005E30F7" w:rsidP="001B56CC">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5E30F7" w:rsidRPr="001D561E" w:rsidRDefault="005E30F7" w:rsidP="001B56CC">
      <w:pPr>
        <w:jc w:val="both"/>
        <w:rPr>
          <w:rFonts w:ascii="Times New Roman" w:hAnsi="Times New Roman" w:cs="Times New Roman"/>
          <w:sz w:val="28"/>
          <w:szCs w:val="28"/>
        </w:rPr>
      </w:pP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5E30F7" w:rsidRPr="001D561E" w:rsidRDefault="005E30F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5E30F7" w:rsidRPr="001D561E" w:rsidRDefault="005E30F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5E30F7" w:rsidRDefault="005E30F7" w:rsidP="001B56CC">
      <w:pPr>
        <w:jc w:val="both"/>
        <w:rPr>
          <w:rFonts w:ascii="Times New Roman" w:hAnsi="Times New Roman" w:cs="Times New Roman"/>
          <w:sz w:val="28"/>
          <w:szCs w:val="28"/>
        </w:rPr>
      </w:pPr>
    </w:p>
    <w:p w:rsidR="005E30F7" w:rsidRPr="00EC444B" w:rsidRDefault="005E30F7" w:rsidP="001B56CC">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5E30F7" w:rsidRPr="00EC444B" w:rsidRDefault="005E30F7" w:rsidP="001B56CC">
      <w:pPr>
        <w:pStyle w:val="NormalWeb"/>
        <w:spacing w:after="0"/>
        <w:ind w:firstLine="798"/>
        <w:jc w:val="both"/>
        <w:rPr>
          <w:sz w:val="28"/>
          <w:szCs w:val="28"/>
          <w:lang w:val="uk-UA"/>
        </w:rPr>
      </w:pPr>
    </w:p>
    <w:p w:rsidR="005E30F7" w:rsidRPr="00EC444B" w:rsidRDefault="005E30F7" w:rsidP="001B56CC">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5E30F7" w:rsidRPr="00EC444B" w:rsidRDefault="005E30F7" w:rsidP="001B56CC">
      <w:pPr>
        <w:ind w:right="-38" w:firstLine="720"/>
        <w:jc w:val="both"/>
        <w:rPr>
          <w:rFonts w:ascii="Times New Roman" w:hAnsi="Times New Roman"/>
          <w:sz w:val="28"/>
          <w:szCs w:val="28"/>
        </w:rPr>
      </w:pPr>
    </w:p>
    <w:p w:rsidR="005E30F7" w:rsidRPr="001B56CC" w:rsidRDefault="005E30F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 </w:t>
      </w:r>
    </w:p>
    <w:sectPr w:rsidR="005E30F7" w:rsidRPr="001B56C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B56CC"/>
    <w:rsid w:val="001D561E"/>
    <w:rsid w:val="001D73D1"/>
    <w:rsid w:val="001E4EB0"/>
    <w:rsid w:val="001E6F25"/>
    <w:rsid w:val="001E796C"/>
    <w:rsid w:val="002057DD"/>
    <w:rsid w:val="00217376"/>
    <w:rsid w:val="0023297D"/>
    <w:rsid w:val="00281B5F"/>
    <w:rsid w:val="002A14A2"/>
    <w:rsid w:val="002C186E"/>
    <w:rsid w:val="002F6997"/>
    <w:rsid w:val="00313D99"/>
    <w:rsid w:val="003205C8"/>
    <w:rsid w:val="003217DA"/>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E30F7"/>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92F7A"/>
    <w:rsid w:val="00AA3507"/>
    <w:rsid w:val="00AC36D4"/>
    <w:rsid w:val="00AE2E0A"/>
    <w:rsid w:val="00AE36D9"/>
    <w:rsid w:val="00AF5538"/>
    <w:rsid w:val="00B32171"/>
    <w:rsid w:val="00B62AA3"/>
    <w:rsid w:val="00B62B64"/>
    <w:rsid w:val="00B84471"/>
    <w:rsid w:val="00BA69FA"/>
    <w:rsid w:val="00BB3D1E"/>
    <w:rsid w:val="00C473A2"/>
    <w:rsid w:val="00CC0486"/>
    <w:rsid w:val="00D1760A"/>
    <w:rsid w:val="00D17CFF"/>
    <w:rsid w:val="00D249DB"/>
    <w:rsid w:val="00D55D5C"/>
    <w:rsid w:val="00DA6987"/>
    <w:rsid w:val="00DA6BAC"/>
    <w:rsid w:val="00DE435C"/>
    <w:rsid w:val="00DF4B64"/>
    <w:rsid w:val="00E201BA"/>
    <w:rsid w:val="00E54709"/>
    <w:rsid w:val="00EC444B"/>
    <w:rsid w:val="00EC4AE3"/>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18</Pages>
  <Words>6389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2013-09-24T10:36:00Z</dcterms:created>
  <dcterms:modified xsi:type="dcterms:W3CDTF">2013-09-25T14:53:00Z</dcterms:modified>
</cp:coreProperties>
</file>